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IN"/>
        </w:rPr>
        <w:t>5</w:t>
      </w:r>
    </w:p>
    <w:p w14:paraId="17C3284C">
      <w:pPr>
        <w:bidi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Programming UI elements </w:t>
      </w:r>
    </w:p>
    <w:p w14:paraId="14BEC9A2">
      <w:pPr>
        <w:bidi w:val="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AppBar, Fragments, UI Components</w:t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09A1683A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android:text="Change 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app:layout_constraintVertical_bias="0.307"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&lt;androidx.fragment.app.FragmentContainerView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android:id="@+id/fragmentContainerView"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android:name="com.example.appbar.FragOne"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android:layout_width="300dp"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android:layout_height="400dp"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android:layout_marginStart="32dp"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android:layout_marginTop="32dp"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android:layout_marginEnd="32dp"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android:layout_marginBottom="32dp"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app:layout_constraintHorizontal_bias="0.51"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app:layout_constraintVertical_bias="0.91"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android:ems="10"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android:inputType="textPersonName"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app:layout_constraintHorizontal_bias="0.761"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app:layout_constraintVertical_bias="0.134"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android:id="@+id/textView"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android:layout_width="95dp"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android:layout_height="42dp"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android:text="Name :"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android:textSize="20sp"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app:layout_constraintHorizontal_bias="0.117"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app:layout_constraintVertical_bias="0.148"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android:id="@+id/submit"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android:text="Submit"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app:layout_constraintVertical_bias="0.221"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&lt;ImageButton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android:id="@+id/imageButton2"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android:layout_width="68dp"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android:layout_height="58dp"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app:layout_constraintVertical_bias="0.023"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app:srcCompat="@drawable/ic_baseline_info_24"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3E8BC001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8BE8B5F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9A06DA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/>
        </w:rPr>
        <w:t>MainActivity.kt:</w:t>
      </w:r>
    </w:p>
    <w:p w14:paraId="2142DCDC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com.example.appbar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submit.setOnClickListener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n=name.text.toString()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Toast.makeText(this,n,Toast.LENGTH_SHORT).show()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flag=0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fm=supportFragmentManager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if(flag==0){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fm.beginTransaction().replace(R.id.fragmentContainerView,FragTwo()).commit()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flag=1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else{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fm.beginTransaction().replace(R.id.fragmentContainerView,FragOne()).commit()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flag=0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onCreateOptionsMenu(menu: Menu?): Boolean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menuInflater.inflate(R.menu.app_menu,menu)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1B36C89A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B21C85E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fragment_frag_one.xml:</w:t>
      </w:r>
    </w:p>
    <w:p w14:paraId="054D9133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&lt;FrameLayout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android:background="#CDDC39"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tools:context=".FragOne"&gt;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&lt;!-- TODO: Update blank fragment layout --&gt;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android:text="This is First 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android:textSize="24sp"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&lt;/FrameLayout&gt;</w:t>
      </w:r>
    </w:p>
    <w:p w14:paraId="6FA6051B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50CB2380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FragOne.kt:</w:t>
      </w:r>
    </w:p>
    <w:p w14:paraId="74F11A0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com.example.appbar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FragOne : Fragment()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onCreateView(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inflater: LayoutInflater, container: ViewGroup?,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savedInstanceState: Bundle?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): View?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// Inflate the layout for this fragment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root= inflater.inflate(R.layout.fragment_frag_one, container, false)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Toast.makeText(context,"This is First Fragment",Toast.LENGTH_SHORT).show()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root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69F11016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47247F07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fragment_frag_two.xml:</w:t>
      </w:r>
    </w:p>
    <w:p w14:paraId="1DB14BE6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&lt;FrameLayout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android:background="#4CAF50"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tools:context=".FragTwo"&gt;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&lt;!-- TODO: Update blank fragment layout --&gt;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&lt;TextView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android:background="#00BCD4"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android:text="This is Second Fragment"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android:textSize="24sp"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&lt;/FrameLayout&gt;</w:t>
      </w:r>
    </w:p>
    <w:p w14:paraId="787E07CE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3D05027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FragTwo.kt:</w:t>
      </w:r>
    </w:p>
    <w:p w14:paraId="6577C9C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com.example.appbar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FragTwo : Fragment()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onCreateView(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inflater: LayoutInflater, container: ViewGroup?,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savedInstanceState: Bundle?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): View?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// Inflate the layout for this fragment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root= inflater.inflate(R.layout.fragment_frag_two, container, false)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root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3847EF2B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 xml:space="preserve"> app_menu.xml:</w:t>
      </w:r>
    </w:p>
    <w:p w14:paraId="298FCA0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&lt;menu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&lt;item android:id="@+id/person"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android:title="Profile"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android:icon="@drawable/ic_baseline_person_24"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app:showAsAction="always"/&gt;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&lt;item android:id="@+id/file"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android:title="Files"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android:icon="@drawable/ic_baseline_file_copy_24"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app:showAsAction="always"/&gt;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&lt;item android:id="@+id/msg"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android:title="Message"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android:icon="@drawable/ic_baseline_message_24"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app:showAsAction="always"/&gt;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&lt;/menu&gt;</w:t>
      </w:r>
    </w:p>
    <w:p w14:paraId="7F38150C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C73DF2A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56F903CC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bookmarkStart w:id="0" w:name="_GoBack"/>
      <w:bookmarkEnd w:id="0"/>
    </w:p>
    <w:p w14:paraId="20EA4C1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 xml:space="preserve">Output: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</w:p>
    <w:p w14:paraId="45514CFC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6047DFBB">
      <w:pPr>
        <w:bidi w:val="0"/>
      </w:pPr>
      <w:r>
        <w:rPr>
          <w:rFonts w:hint="default"/>
          <w:lang w:val="en-IN"/>
        </w:rPr>
        <w:t xml:space="preserve">         </w:t>
      </w:r>
      <w:r>
        <w:drawing>
          <wp:inline distT="0" distB="0" distL="114300" distR="114300">
            <wp:extent cx="2503805" cy="5294630"/>
            <wp:effectExtent l="0" t="0" r="1079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03805" cy="529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  </w:t>
      </w:r>
      <w:r>
        <w:drawing>
          <wp:inline distT="0" distB="0" distL="114300" distR="114300">
            <wp:extent cx="2479040" cy="5345430"/>
            <wp:effectExtent l="0" t="0" r="508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9040" cy="534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6DE76">
      <w:pPr>
        <w:bidi w:val="0"/>
      </w:pPr>
    </w:p>
    <w:p w14:paraId="79EE9FD9">
      <w:pPr>
        <w:bidi w:val="0"/>
        <w:rPr>
          <w:rFonts w:hint="default"/>
          <w:lang w:val="en-IN" w:eastAsia="zh-CN"/>
        </w:rPr>
      </w:pPr>
      <w:r>
        <w:rPr>
          <w:rFonts w:hint="default"/>
          <w:lang w:val="en-IN"/>
        </w:rPr>
        <w:t xml:space="preserve">                                                              </w:t>
      </w:r>
      <w:r>
        <w:drawing>
          <wp:inline distT="0" distB="0" distL="114300" distR="114300">
            <wp:extent cx="2503170" cy="5398770"/>
            <wp:effectExtent l="0" t="0" r="11430" b="114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3170" cy="539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IN"/>
        </w:rPr>
        <w:t xml:space="preserve">             </w:t>
      </w:r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2F7D82"/>
    <w:rsid w:val="0A714E10"/>
    <w:rsid w:val="1B1600BD"/>
    <w:rsid w:val="2909395E"/>
    <w:rsid w:val="29682AB9"/>
    <w:rsid w:val="2A51472C"/>
    <w:rsid w:val="42FB311A"/>
    <w:rsid w:val="4BC22750"/>
    <w:rsid w:val="5C8F0A7C"/>
    <w:rsid w:val="5FD7019B"/>
    <w:rsid w:val="661F5E76"/>
    <w:rsid w:val="679D467D"/>
    <w:rsid w:val="69AE3A7E"/>
    <w:rsid w:val="69B64F68"/>
    <w:rsid w:val="6F075E10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47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2025-02-09T06:35:36Z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299EFD687A3C42A48ACE2D942E7C353B_11</vt:lpwstr>
  </property>
</Properties>
</file>